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Gebäude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innen-, aussen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0408342" name="9b34cdf0-f35a-11ef-a2ee-3bdfbc7bd0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2231900" name="9b34cdf0-f35a-11ef-a2ee-3bdfbc7bd0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4482195" name="b931ce70-f35a-11ef-b93b-7ba5f147e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39360" name="b931ce70-f35a-11ef-b93b-7ba5f147e81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Fensterrahmen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Anschlagkitt</w:t>
            </w:r>
          </w:p>
          <w:p>
            <w:pPr>
              <w:spacing w:before="0" w:after="0"/>
            </w:pPr>
            <w:r>
              <w:t>Fensterrahmen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5890447" name="c77662a0-f35c-11ef-9084-f963310d6f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54115" name="c77662a0-f35c-11ef-9084-f963310d6fa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02878298" name="d496d410-f35c-11ef-8f91-1b2f0cabb6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8022263" name="d496d410-f35c-11ef-8f91-1b2f0cabb65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Balkongeländer</w:t>
            </w:r>
          </w:p>
          <w:p>
            <w:pPr>
              <w:spacing w:before="0" w:after="0"/>
            </w:pPr>
            <w:r>
              <w:t>1.-4.OG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Balkonbrüstung und Blumentöpfe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9816005" name="d9b8ed80-f360-11ef-a1b5-5de94d0b74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847208" name="d9b8ed80-f360-11ef-a1b5-5de94d0b74a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5416351" name="ed5f9910-f360-11ef-817b-c3b44bca28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7013842" name="ed5f9910-f360-11ef-817b-c3b44bca288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Elektrotableau in Wandschrank</w:t>
            </w:r>
          </w:p>
          <w:p>
            <w:pPr>
              <w:spacing w:before="0" w:after="0"/>
            </w:pPr>
            <w:r>
              <w:t>jede Wohnung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1529330" name="fae7bb10-f362-11ef-8e01-416b79c76e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452374" name="fae7bb10-f362-11ef-8e01-416b79c76e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5536909" name="0d21b740-f363-11ef-a33b-1765eea537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570545" name="0d21b740-f363-11ef-a33b-1765eea5376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78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VM-36</w:t>
            </w:r>
          </w:p>
          <w:p>
            <w:pPr>
              <w:spacing w:before="0" w:after="0"/>
            </w:pPr>
            <w:r>
              <w:t>Rohrisolation</w:t>
            </w:r>
          </w:p>
          <w:p>
            <w:pPr>
              <w:spacing w:before="0" w:after="0"/>
            </w:pPr>
            <w:r>
              <w:t>Wasserleitungen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1526929" name="7a1fd6e0-f38d-11ef-8122-1fd5bbac210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851815" name="7a1fd6e0-f38d-11ef-8122-1fd5bbac210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416605" name="80ec8fe0-f38d-11ef-8820-71ea76bd9f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605647" name="80ec8fe0-f38d-11ef-8820-71ea76bd9f8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76 links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bleihaltige</w:t>
            </w:r>
          </w:p>
          <w:p>
            <w:pPr>
              <w:spacing w:before="0" w:after="0"/>
            </w:pPr>
            <w:r>
              <w:t>Elekrroisolationsrohre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2846270" name="33642e10-f363-11ef-8db6-87c891ad7d1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5220414" name="33642e10-f363-11ef-8db6-87c891ad7d1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2896391" name="38295740-f363-11ef-a485-49ee216460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304387" name="38295740-f363-11ef-a485-49ee2164609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bleihaltig: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</w:t>
          </w:r>
        </w:p>
        <w:p>
          <w:pPr>
            <w:spacing w:before="0" w:after="0"/>
          </w:pPr>
          <w:r>
            <w:t>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